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/ Gang / Treppenhaus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0363131" name="229fab20-d899-11ef-a3ef-ab0ba92a6d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6475217" name="229fab20-d899-11ef-a3ef-ab0ba92a6da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8478242" name="9187d990-d899-11ef-bc34-bf7220c4c0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6911190" name="9187d990-d899-11ef-bc34-bf7220c4c00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2160033" name="ac077320-d899-11ef-8984-415e882269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5088026" name="ac077320-d899-11ef-8984-415e8822692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6315579" name="d23d3fc0-d899-11ef-9e15-ed811d7d3a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6346015" name="d23d3fc0-d899-11ef-9e15-ed811d7d3ae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JG. 2021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Alle Schlafzimmer / Gang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6754385" name="f2b70010-d899-11ef-ae8c-fb7ad00b4f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5585983" name="f2b70010-d899-11ef-ae8c-fb7ad00b4f1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Bauherr selber erstellt mit Sand, Kalk , Zement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Wohnzimmer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4416291" name="3c4df580-d89a-11ef-99c1-7f64da6c14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0739129" name="3c4df580-d89a-11ef-99c1-7f64da6c147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JG. 2013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685992" name="68de3150-d89a-11ef-9093-eb59b557a0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489880" name="68de3150-d89a-11ef-9093-eb59b557a01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Gem. Cheminée Bauer kein Asbest verwendet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9915589" name="89880250-d89a-11ef-a0c4-871b1c946f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8211216" name="89880250-d89a-11ef-a0c4-871b1c946ff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JG 2013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Alle Räume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8934691" name="a1b74340-d89a-11ef-bc82-990d40854d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6863388" name="a1b74340-d89a-11ef-bc82-990d40854d3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Bauherr selber erstellt mit Sand, Kalk , Zement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7255974" name="0210a330-d89b-11ef-83d4-c70c99c5e4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6562365" name="0210a330-d89b-11ef-83d4-c70c99c5e49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Boden/ Wand / Decke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557589" name="39588dd0-d89b-11ef-a7e7-71ecaaa14f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4439011" name="39588dd0-d89b-11ef-a7e7-71ecaaa14ff1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JG 2014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 /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829794" name="ccc185e0-d89b-11ef-9199-d32e9ce0f3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2024092" name="ccc185e0-d89b-11ef-9199-d32e9ce0f35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/ 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1067956" name="7585f380-d89e-11ef-aae8-11550dffe0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8657749" name="7585f380-d89e-11ef-aae8-11550dffe06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3110479" name="45cb19c0-d8a0-11ef-82c5-0d037e898f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8118668" name="45cb19c0-d8a0-11ef-82c5-0d037e898ff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JG 2015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9146061" name="60b84230-d8a0-11ef-a918-73d25d8960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9075061" name="60b84230-d8a0-11ef-a918-73d25d8960f4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JG 2015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Anbau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Alle Räume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3069822" name="96c059d0-d8a0-11ef-b4fe-13941c9ccd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778498" name="96c059d0-d8a0-11ef-b4fe-13941c9ccd20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JG 2017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Alle Räume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1705624" name="b0453fb0-d8a0-11ef-8724-e9a3a5fe44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1357764" name="b0453fb0-d8a0-11ef-8724-e9a3a5fe44a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Bauherr selber erstellt mit Sand, Kalk , Zement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7142496" name="30ae2510-d8a4-11ef-9f32-97d7a7610c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4702666" name="30ae2510-d8a4-11ef-9f32-97d7a7610ca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9299238" name="4463c4c0-d8a4-11ef-b3f5-73f906262b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4414675" name="4463c4c0-d8a4-11ef-b3f5-73f906262b9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2930884" name="b70c5690-d8a4-11ef-ae91-a5ad2df98b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0478748" name="b70c5690-d8a4-11ef-ae91-a5ad2df98b6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JG 2002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Asbestkarton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137910" name="d411b0a0-d8a4-11ef-8006-f1c16c0782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3431401" name="d411b0a0-d8a4-11ef-8006-f1c16c07821b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6701182" name="fa536420-d8a4-11ef-a231-5b39d5edc0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3122135" name="fa536420-d8a4-11ef-a231-5b39d5edc03b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Keine Belastungen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Luftschutz 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7743144" name="141468a0-d8a5-11ef-bcd7-61ba4887af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8945228" name="141468a0-d8a5-11ef-bcd7-61ba4887afda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Keine Belastungen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1.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0161764" name="44178410-d8a5-11ef-99d5-910587a55f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7157276" name="44178410-d8a5-11ef-99d5-910587a55f5c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Keine Belastungen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7003465" name="417d5bc0-d8a6-11ef-9ad4-698f238245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5228336" name="417d5bc0-d8a6-11ef-9ad4-698f2382455f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DG/ OG / EG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8075378" name="831b9b50-d8a6-11ef-9ce0-25aba0051f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4811786" name="831b9b50-d8a6-11ef-9ce0-25aba0051f8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Vor Ort vom Maurer  erstellt mit Sand, Kalk , Zement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Leichtbauplatte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6634829" name="3b592250-d8a7-11ef-ad9d-47ac876e77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6342713" name="3b592250-d8a7-11ef-ad9d-47ac876e77ff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432589" name="b86f9380-e920-11ef-b165-c509a53e5d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7185489" name="b86f9380-e920-11ef-b165-c509a53e5d7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9768090" name="f6bc5e20-e920-11ef-8699-f5e3c3f667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5122351" name="f6bc5e20-e920-11ef-8699-f5e3c3f66719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DG/ OG / EG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2014948" name="c691c0b0-e924-11ef-a8c7-75110dda9e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6435445" name="c691c0b0-e924-11ef-a8c7-75110dda9e50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4881728" name="d0d657d0-e923-11ef-9af9-afe54fd91d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218877" name="d0d657d0-e923-11ef-9af9-afe54fd91d0f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Alle Räume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2797683" name="48c0d960-e923-11ef-a778-874d8c7acd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6053409" name="48c0d960-e923-11ef-a778-874d8c7acd72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Alle Räume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4812231" name="dc7bde80-e922-11ef-a5d6-5586261fc1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6071014" name="dc7bde80-e922-11ef-a5d6-5586261fc117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Alle Räume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4278562" name="af33eb70-e922-11ef-a9c7-f1e94e4799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7652389" name="af33eb70-e922-11ef-a9c7-f1e94e47996b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Haldenweg 10, 8322 Russikon</w:t>
          </w:r>
        </w:p>
        <w:p>
          <w:pPr>
            <w:spacing w:before="0" w:after="0"/>
          </w:pPr>
          <w:r>
            <w:t>133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